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4CAE04" w14:textId="7B1ADBCE" w:rsidR="00375344" w:rsidRDefault="00D73EFC">
      <w:pPr>
        <w:jc w:val="center"/>
      </w:pPr>
      <w:r>
        <w:rPr>
          <w:noProof/>
          <w:color w:val="0066CC"/>
          <w:sz w:val="36"/>
        </w:rPr>
        <w:drawing>
          <wp:anchor distT="0" distB="0" distL="114300" distR="114300" simplePos="0" relativeHeight="251657216" behindDoc="0" locked="0" layoutInCell="1" allowOverlap="1" wp14:anchorId="73F24CC2" wp14:editId="467A1AA4">
            <wp:simplePos x="0" y="0"/>
            <wp:positionH relativeFrom="column">
              <wp:posOffset>167640</wp:posOffset>
            </wp:positionH>
            <wp:positionV relativeFrom="paragraph">
              <wp:posOffset>7620</wp:posOffset>
            </wp:positionV>
            <wp:extent cx="1158240" cy="1553845"/>
            <wp:effectExtent l="0" t="0" r="3810" b="8255"/>
            <wp:wrapNone/>
            <wp:docPr id="725898453" name="Resim 1" descr="giyim, kişi, şahıs, duvar, iç mekan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222129" name="Resim 1" descr="giyim, kişi, şahıs, duvar, iç mekan içeren bir resim&#10;&#10;Yapay zeka tarafından oluşturulmuş içerik yanlış olabilir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58240" cy="15538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000000">
        <w:rPr>
          <w:color w:val="0066CC"/>
          <w:sz w:val="36"/>
        </w:rPr>
        <w:t>NESLİHAN KAYA</w:t>
      </w:r>
    </w:p>
    <w:p w14:paraId="30BCD221" w14:textId="5AE9460F" w:rsidR="00375344" w:rsidRDefault="00000000">
      <w:pPr>
        <w:jc w:val="center"/>
      </w:pPr>
      <w:r>
        <w:rPr>
          <w:sz w:val="20"/>
        </w:rPr>
        <w:t xml:space="preserve">📅 </w:t>
      </w:r>
      <w:proofErr w:type="spellStart"/>
      <w:r>
        <w:rPr>
          <w:sz w:val="20"/>
        </w:rPr>
        <w:t>Doğum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Tarihi</w:t>
      </w:r>
      <w:proofErr w:type="spellEnd"/>
      <w:r>
        <w:rPr>
          <w:sz w:val="20"/>
        </w:rPr>
        <w:t>: 06.03.1999</w:t>
      </w:r>
      <w:r>
        <w:rPr>
          <w:sz w:val="20"/>
        </w:rPr>
        <w:br/>
        <w:t>📞 Telefon: 0542 796 92 43</w:t>
      </w:r>
      <w:r>
        <w:rPr>
          <w:sz w:val="20"/>
        </w:rPr>
        <w:br/>
        <w:t>📧 E-</w:t>
      </w:r>
      <w:proofErr w:type="spellStart"/>
      <w:r>
        <w:rPr>
          <w:sz w:val="20"/>
        </w:rPr>
        <w:t>posta</w:t>
      </w:r>
      <w:proofErr w:type="spellEnd"/>
      <w:r>
        <w:rPr>
          <w:sz w:val="20"/>
        </w:rPr>
        <w:t>: nesliatlas28@gmail.com</w:t>
      </w:r>
      <w:r>
        <w:rPr>
          <w:sz w:val="20"/>
        </w:rPr>
        <w:br/>
        <w:t xml:space="preserve">📍 Adres: </w:t>
      </w:r>
      <w:proofErr w:type="spellStart"/>
      <w:r>
        <w:rPr>
          <w:sz w:val="20"/>
        </w:rPr>
        <w:t>Zeytinburnu</w:t>
      </w:r>
      <w:proofErr w:type="spellEnd"/>
      <w:r>
        <w:rPr>
          <w:sz w:val="20"/>
        </w:rPr>
        <w:t xml:space="preserve"> / İstanbul</w:t>
      </w:r>
    </w:p>
    <w:p w14:paraId="56D60D6F" w14:textId="5C0D08E3" w:rsidR="00375344" w:rsidRDefault="00375344" w:rsidP="00D73EFC"/>
    <w:p w14:paraId="6CCE462B" w14:textId="77777777" w:rsidR="00375344" w:rsidRDefault="00000000">
      <w:r>
        <w:rPr>
          <w:b/>
          <w:color w:val="0066CC"/>
          <w:sz w:val="26"/>
        </w:rPr>
        <w:t>🎯 Kariyer Hedefi</w:t>
      </w:r>
    </w:p>
    <w:p w14:paraId="4066E093" w14:textId="77777777" w:rsidR="00375344" w:rsidRDefault="00000000">
      <w:r>
        <w:t>Sağlık alanında deneyim kazanmak isteyen, öğrenmeye istekli ve hasta memnuniyetini ön planda tutan bir Tıbbi Görüntüleme Teknikeriyim.</w:t>
      </w:r>
    </w:p>
    <w:p w14:paraId="45C2321B" w14:textId="77777777" w:rsidR="00375344" w:rsidRDefault="00000000">
      <w:r>
        <w:rPr>
          <w:b/>
          <w:color w:val="0066CC"/>
          <w:sz w:val="26"/>
        </w:rPr>
        <w:t>🎓 Eğitim Bilgileri</w:t>
      </w:r>
    </w:p>
    <w:p w14:paraId="46091352" w14:textId="77777777" w:rsidR="00375344" w:rsidRDefault="00000000">
      <w:r>
        <w:t>Atlas Üniversitesi</w:t>
      </w:r>
      <w:r>
        <w:br/>
        <w:t>Tıbbi Görüntüleme Teknikerliği</w:t>
      </w:r>
      <w:r>
        <w:br/>
        <w:t>Mezuniyet Yılı: 2025</w:t>
      </w:r>
    </w:p>
    <w:p w14:paraId="6536FEA3" w14:textId="77777777" w:rsidR="00375344" w:rsidRDefault="00000000">
      <w:r>
        <w:rPr>
          <w:b/>
          <w:color w:val="0066CC"/>
          <w:sz w:val="26"/>
        </w:rPr>
        <w:t>👩‍⚕️ Staj / İş Deneyimi</w:t>
      </w:r>
    </w:p>
    <w:p w14:paraId="09D3A8DB" w14:textId="77777777" w:rsidR="00375344" w:rsidRDefault="00000000">
      <w:r>
        <w:t>Atlas Üniversitesi Hastanesi</w:t>
      </w:r>
      <w:r>
        <w:br/>
        <w:t>Pozisyon: Stajyer Tıbbi Görüntüleme Teknikeri</w:t>
      </w:r>
      <w:r>
        <w:br/>
        <w:t>Staj Dönemi: 21 Şubat 2024 – 16 Mayıs 2025</w:t>
      </w:r>
      <w:r>
        <w:br/>
        <w:t>Görevler:</w:t>
      </w:r>
      <w:r>
        <w:br/>
        <w:t>- MR, BT ve röntgen çekim süreçlerinde gözlem ve destek</w:t>
      </w:r>
      <w:r>
        <w:br/>
        <w:t>- Hasta yönlendirme ve hazırlık işlemlerine yardımcı olma</w:t>
      </w:r>
      <w:r>
        <w:br/>
        <w:t>- Görüntüleme cihazlarının temel kullanımına dair bilgi edinme</w:t>
      </w:r>
    </w:p>
    <w:p w14:paraId="180193C8" w14:textId="77777777" w:rsidR="00375344" w:rsidRDefault="00000000">
      <w:r>
        <w:rPr>
          <w:b/>
          <w:color w:val="0066CC"/>
          <w:sz w:val="26"/>
        </w:rPr>
        <w:t>🧾 Sertifikalar ve Bilgisayar Becerileri</w:t>
      </w:r>
    </w:p>
    <w:p w14:paraId="0F8F184E" w14:textId="77777777" w:rsidR="00375344" w:rsidRDefault="00000000">
      <w:r>
        <w:t>Bilgi verilmedi.</w:t>
      </w:r>
    </w:p>
    <w:p w14:paraId="7FA42819" w14:textId="77777777" w:rsidR="00375344" w:rsidRDefault="00000000">
      <w:r>
        <w:rPr>
          <w:b/>
          <w:color w:val="0066CC"/>
          <w:sz w:val="26"/>
        </w:rPr>
        <w:t>🌐 Yabancı Dil Bilgisi</w:t>
      </w:r>
    </w:p>
    <w:p w14:paraId="57A33706" w14:textId="77777777" w:rsidR="00375344" w:rsidRDefault="00000000">
      <w:r>
        <w:t>Bilgi verilmedi.</w:t>
      </w:r>
    </w:p>
    <w:p w14:paraId="2B82C968" w14:textId="77777777" w:rsidR="00375344" w:rsidRDefault="00000000">
      <w:r>
        <w:rPr>
          <w:b/>
          <w:color w:val="0066CC"/>
          <w:sz w:val="26"/>
        </w:rPr>
        <w:t>🔗 Referanslar</w:t>
      </w:r>
    </w:p>
    <w:p w14:paraId="537567A8" w14:textId="77777777" w:rsidR="00375344" w:rsidRDefault="00000000">
      <w:r>
        <w:t>İstenildiğinde verilecektir.</w:t>
      </w:r>
    </w:p>
    <w:sectPr w:rsidR="00375344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87828812">
    <w:abstractNumId w:val="8"/>
  </w:num>
  <w:num w:numId="2" w16cid:durableId="1096632818">
    <w:abstractNumId w:val="6"/>
  </w:num>
  <w:num w:numId="3" w16cid:durableId="571695098">
    <w:abstractNumId w:val="5"/>
  </w:num>
  <w:num w:numId="4" w16cid:durableId="6640506">
    <w:abstractNumId w:val="4"/>
  </w:num>
  <w:num w:numId="5" w16cid:durableId="122621507">
    <w:abstractNumId w:val="7"/>
  </w:num>
  <w:num w:numId="6" w16cid:durableId="1593396525">
    <w:abstractNumId w:val="3"/>
  </w:num>
  <w:num w:numId="7" w16cid:durableId="1044062708">
    <w:abstractNumId w:val="2"/>
  </w:num>
  <w:num w:numId="8" w16cid:durableId="1536892439">
    <w:abstractNumId w:val="1"/>
  </w:num>
  <w:num w:numId="9" w16cid:durableId="888300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75344"/>
    <w:rsid w:val="007A68F6"/>
    <w:rsid w:val="00AA1D8D"/>
    <w:rsid w:val="00B47730"/>
    <w:rsid w:val="00CB0664"/>
    <w:rsid w:val="00D73EF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D2F2AB"/>
  <w14:defaultImageDpi w14:val="300"/>
  <w15:docId w15:val="{63BF0777-CFBF-4E67-8B26-9E3B63375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hAnsi="Calibri"/>
    </w:rPr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Alnt">
    <w:name w:val="Quote"/>
    <w:basedOn w:val="Normal"/>
    <w:next w:val="Normal"/>
    <w:link w:val="AlntChar"/>
    <w:uiPriority w:val="29"/>
    <w:qFormat/>
    <w:rsid w:val="00FC693F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Dzeltme">
    <w:name w:val="Revision"/>
    <w:hidden/>
    <w:uiPriority w:val="99"/>
    <w:semiHidden/>
    <w:rsid w:val="00D73EFC"/>
    <w:pPr>
      <w:spacing w:after="0" w:line="240" w:lineRule="auto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ZC Psm CCTV</cp:lastModifiedBy>
  <cp:revision>2</cp:revision>
  <dcterms:created xsi:type="dcterms:W3CDTF">2013-12-23T23:15:00Z</dcterms:created>
  <dcterms:modified xsi:type="dcterms:W3CDTF">2025-07-01T13:14:00Z</dcterms:modified>
  <cp:category/>
</cp:coreProperties>
</file>