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SİNEM TURAN - CV</w:t>
      </w:r>
    </w:p>
    <w:p>
      <w:r>
        <w:t>SİNEM TURAN</w:t>
      </w:r>
    </w:p>
    <w:p>
      <w:r>
        <w:t>Zonguldak / Alaplı</w:t>
      </w:r>
    </w:p>
    <w:p>
      <w:r>
        <w:t>0546 843 45 20</w:t>
      </w:r>
    </w:p>
    <w:p>
      <w:r>
        <w:t>turansinem04@gmail.com</w:t>
      </w:r>
    </w:p>
    <w:p>
      <w:r>
        <w:t>Doğum Tarihi: 12.05.2003</w:t>
      </w:r>
    </w:p>
    <w:p>
      <w:r>
        <w:t>Medeni Durum: Bekar</w:t>
      </w:r>
    </w:p>
    <w:p>
      <w:r>
        <w:t>📌 KİŞİSEL PROFİL</w:t>
      </w:r>
    </w:p>
    <w:p>
      <w:r>
        <w:t>Disiplinli, dikkatli ve çözüm odaklı bir yapıya sahip, sağlık sektöründe etkili iletişim ve düzenli evrak takibi konularında gelişime açık bir tıbbi sekreter adayıyım. Edindiğim teorik bilgi ve pratik becerilerle hasta ve kurum memnuniyetine katkı sağlamayı hedefliyorum.</w:t>
      </w:r>
    </w:p>
    <w:p>
      <w:r>
        <w:t>🎓 EĞİTİM BİLGİLERİ</w:t>
      </w:r>
    </w:p>
    <w:p>
      <w:r>
        <w:t>Anadolu Üniversitesi – Tıbbi Dokümantasyon ve Sekreterlik (Açıköğretim)</w:t>
      </w:r>
    </w:p>
    <w:p>
      <w:r>
        <w:t>Son sınıf – Mezuniyet bekleniyor, 2025</w:t>
      </w:r>
    </w:p>
    <w:p>
      <w:r>
        <w:t>Düzce Üniversitesi – Türk Dili ve Edebiyatı (Lisans)</w:t>
      </w:r>
    </w:p>
    <w:p>
      <w:r>
        <w:t>4. sınıf – Devam ediyor</w:t>
      </w:r>
    </w:p>
    <w:p>
      <w:r>
        <w:t>İmam Hatip Lisesi</w:t>
      </w:r>
    </w:p>
    <w:p>
      <w:r>
        <w:t>Lise mezunu</w:t>
      </w:r>
    </w:p>
    <w:p>
      <w:r>
        <w:t>🧾 SERTİFİKALAR</w:t>
      </w:r>
    </w:p>
    <w:p>
      <w:r>
        <w:t>Tıbbi Sekreterlik Eğitimi Sertifikası</w:t>
      </w:r>
    </w:p>
    <w:p>
      <w:r>
        <w:t>Sürekli Eğitim Merkezi – 280 saat</w:t>
      </w:r>
    </w:p>
    <w:p>
      <w:r>
        <w:t>Eğitim Tarihi: 10.03.2025 – 07.07.2025</w:t>
      </w:r>
    </w:p>
    <w:p>
      <w:r>
        <w:t>Tanzim Tarihi: 14.07.2025</w:t>
      </w:r>
    </w:p>
    <w:p>
      <w:r>
        <w:t>Sağlık alanında beceri geliştirme ve mesleki yeterlilik amacıyla düzenlenmiş, teorik ve pratik içerikli bir eğitimdir.</w:t>
      </w:r>
    </w:p>
    <w:p>
      <w:r>
        <w:t>💻 BİLGİSAYAR BECERİLERİ</w:t>
      </w:r>
    </w:p>
    <w:p>
      <w:r>
        <w:t>- Microsoft Office programları (Word, Excel, PowerPoint)</w:t>
      </w:r>
    </w:p>
    <w:p>
      <w:r>
        <w:t>- Temel düzeyde Hastane Bilgi Yönetim Sistemi (HBYS)</w:t>
      </w:r>
    </w:p>
    <w:p>
      <w:r>
        <w:t>- Hızlı ve düzenli klavye kullanımı</w:t>
      </w:r>
    </w:p>
    <w:p>
      <w:r>
        <w:t>💬 YETKİNLİKLER</w:t>
      </w:r>
    </w:p>
    <w:p>
      <w:r>
        <w:t>- Hasta karşılama ve yönlendirme</w:t>
      </w:r>
    </w:p>
    <w:p>
      <w:r>
        <w:t>- Tıbbi evrak ve dosya düzenleme</w:t>
      </w:r>
    </w:p>
    <w:p>
      <w:r>
        <w:t>- Sağlık kurumlarında yazışma ve belge yönetimi</w:t>
      </w:r>
    </w:p>
    <w:p>
      <w:r>
        <w:t>- Dikkatli, düzenli ve gizliliğe önem veren çalışma prensibi</w:t>
      </w:r>
    </w:p>
    <w:p>
      <w:r>
        <w:t>- Takım çalışmasına yatkınlık ve etkili iletişim</w:t>
      </w:r>
    </w:p>
    <w:p>
      <w:r>
        <w:t>🗓 İŞ VE STAJ DENEYİMİ</w:t>
      </w:r>
    </w:p>
    <w:p>
      <w:r>
        <w:t>İŞKUR Genç İstihdam Programı – Düzce Üniversitesi</w:t>
      </w:r>
    </w:p>
    <w:p>
      <w:r>
        <w:t>Görev: Büro destek personeli</w:t>
      </w:r>
    </w:p>
    <w:p>
      <w:r>
        <w:t>Evrak düzenleme, öğrenci ve akademik birimlerle iletişim, dosyalama ve temel ofis işleri gibi alanlarda görev alındı. Çalışma disiplini ve kurumsal ortam deneyimi kazanıldı.</w:t>
      </w:r>
    </w:p>
    <w:p>
      <w:r>
        <w:t>Henüz resmi bir sağlık stajım bulunmamaktadır.</w:t>
      </w:r>
    </w:p>
    <w:p>
      <w:r>
        <w:t>Tıbbi sekreterlik alanındaki bilgi ve becerilerimi geliştirebilmek için özel hastanede staj yapmayı hedefliyorum. Bu alanda öğrenmeye açık ve istekliyim.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