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YELİZ ÖZDEMİR</w:t>
      </w:r>
    </w:p>
    <w:p>
      <w:r>
        <w:t>📞 0531 688 92 75 | ✉️ yelizozdmr67@gmail.com | 🎂 14.06.2004</w:t>
      </w:r>
    </w:p>
    <w:p>
      <w:pPr>
        <w:pStyle w:val="Heading1"/>
      </w:pPr>
      <w:r>
        <w:t>🎓 EĞİTİM BİLGİLERİ</w:t>
      </w:r>
    </w:p>
    <w:p>
      <w:pPr>
        <w:pStyle w:val="ListBullet"/>
      </w:pPr>
      <w:r>
        <w:t>• Kocaeli Üniversitesi – Sağlık Hizmetleri Meslek Yüksekokulu</w:t>
        <w:br/>
        <w:t>İlk ve Acil Yardım (Paramedik) | 2023 – 2025</w:t>
      </w:r>
    </w:p>
    <w:p>
      <w:pPr>
        <w:pStyle w:val="ListBullet"/>
      </w:pPr>
      <w:r>
        <w:t>• Kandilli Mesleki ve Teknik Anadolu Lisesi</w:t>
        <w:br/>
        <w:t>Hemşire Yardımcılığı | 2018 – 2022</w:t>
      </w:r>
    </w:p>
    <w:p>
      <w:pPr>
        <w:pStyle w:val="Heading1"/>
      </w:pPr>
      <w:r>
        <w:t>💼 STAJ DENEYİMİ</w:t>
      </w:r>
    </w:p>
    <w:p>
      <w:pPr>
        <w:pStyle w:val="ListBullet"/>
      </w:pPr>
      <w:r>
        <w:t>• Kdz. Ereğli Devlet Hastanesi – Hemşire Yardımcılığı Stajı</w:t>
        <w:br/>
        <w:t>2021 – 2022 (Lise Dönemi)</w:t>
      </w:r>
    </w:p>
    <w:p>
      <w:pPr>
        <w:pStyle w:val="ListBullet"/>
      </w:pPr>
      <w:r>
        <w:t>• Kocaeli Devlet Hastanesi – Acil Servis / Paramedik Stajı</w:t>
        <w:br/>
        <w:t>2024 – 2025 (Üniversite Dönemi)</w:t>
      </w:r>
    </w:p>
    <w:p>
      <w:pPr>
        <w:pStyle w:val="ListBullet"/>
      </w:pPr>
      <w:r>
        <w:t>• Yaz Dönemi Acil Servis Paramedik Stajı</w:t>
        <w:br/>
        <w:t>Ağustos 2024</w:t>
      </w:r>
    </w:p>
    <w:p>
      <w:pPr>
        <w:pStyle w:val="Heading1"/>
      </w:pPr>
      <w:r>
        <w:t>📜 SERTİFİKALAR</w:t>
      </w:r>
    </w:p>
    <w:p>
      <w:pPr>
        <w:pStyle w:val="ListBullet"/>
      </w:pPr>
      <w:r>
        <w:t>• Hastane Öncesi Acil Bakımda EKG ve Aritmi Eğitimi (16 saat, 2024)</w:t>
      </w:r>
    </w:p>
    <w:p>
      <w:pPr>
        <w:pStyle w:val="ListBullet"/>
      </w:pPr>
      <w:r>
        <w:t>• Hastane Öncesi Acil Bakımda Toksikoloji Eğitimi (16 saat, 2024)</w:t>
      </w:r>
    </w:p>
    <w:p>
      <w:pPr>
        <w:pStyle w:val="ListBullet"/>
      </w:pPr>
      <w:r>
        <w:t>• Bağımlılıkla Mücadele Temel Eğitimi (16 saat, 2025)</w:t>
      </w:r>
    </w:p>
    <w:p>
      <w:pPr>
        <w:pStyle w:val="ListBullet"/>
      </w:pPr>
      <w:r>
        <w:t>• Temel Seviye Word &amp; Excel Eğitimi (16 saat, 2025)</w:t>
      </w:r>
    </w:p>
    <w:p>
      <w:pPr>
        <w:pStyle w:val="ListBullet"/>
      </w:pPr>
      <w:r>
        <w:t>• Afet Farkındalığı ve Acil Durum Eğitimi (16 saat, 2025)</w:t>
      </w:r>
    </w:p>
    <w:p>
      <w:pPr>
        <w:pStyle w:val="ListBullet"/>
      </w:pPr>
      <w:r>
        <w:t>• Temel İlk Yardım Teorik Eğitimi (16 saat, 2025)</w:t>
      </w:r>
    </w:p>
    <w:p>
      <w:pPr>
        <w:pStyle w:val="Heading1"/>
      </w:pPr>
      <w:r>
        <w:t>🛠️ YETKİNLİKLER</w:t>
      </w:r>
    </w:p>
    <w:p>
      <w:pPr>
        <w:pStyle w:val="ListBullet"/>
      </w:pPr>
      <w:r>
        <w:t>• Acil durumlarda ilk müdahale</w:t>
      </w:r>
    </w:p>
    <w:p>
      <w:pPr>
        <w:pStyle w:val="ListBullet"/>
      </w:pPr>
      <w:r>
        <w:t>• Temel yaşam desteği (Yetişkin – Çocuk – Bebek)</w:t>
      </w:r>
    </w:p>
    <w:p>
      <w:pPr>
        <w:pStyle w:val="ListBullet"/>
      </w:pPr>
      <w:r>
        <w:t>• EKG okuma ve ritim analizi</w:t>
      </w:r>
    </w:p>
    <w:p>
      <w:pPr>
        <w:pStyle w:val="ListBullet"/>
      </w:pPr>
      <w:r>
        <w:t>• Zehirlenmelerde ilk yardım bilgisi</w:t>
      </w:r>
    </w:p>
    <w:p>
      <w:pPr>
        <w:pStyle w:val="ListBullet"/>
      </w:pPr>
      <w:r>
        <w:t>• Microsoft Word &amp; Excel bilgisi</w:t>
      </w:r>
    </w:p>
    <w:p>
      <w:pPr>
        <w:pStyle w:val="ListBullet"/>
      </w:pPr>
      <w:r>
        <w:t>• Ekip çalışmasına yatkınlık ve iletişim becerileri</w:t>
      </w:r>
    </w:p>
    <w:p>
      <w:pPr>
        <w:pStyle w:val="Heading1"/>
      </w:pPr>
      <w:r>
        <w:t>🗣️ DİL BİLGİSİ</w:t>
      </w:r>
    </w:p>
    <w:p>
      <w:pPr>
        <w:pStyle w:val="ListBullet"/>
      </w:pPr>
      <w:r>
        <w:t>• Türkçe: Ana dil</w:t>
      </w:r>
    </w:p>
    <w:p>
      <w:pPr>
        <w:pStyle w:val="ListBullet"/>
      </w:pPr>
      <w:r>
        <w:t>• İngilizce: Başlangıç seviyesi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