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BURCU ÜZMEZ – TIBBİ SEKRETERLİK CV</w:t>
      </w:r>
    </w:p>
    <w:p>
      <w:pPr>
        <w:pStyle w:val="Heading2"/>
      </w:pPr>
      <w:r>
        <w:t>KİŞİSEL BİLGİLER</w:t>
      </w:r>
    </w:p>
    <w:p>
      <w:r>
        <w:t>Ad Soyad: Burcu Üzmez</w:t>
      </w:r>
    </w:p>
    <w:p>
      <w:r>
        <w:t>Yaş: 24</w:t>
      </w:r>
    </w:p>
    <w:p>
      <w:r>
        <w:t>İkametgah: Zonguldak / Ereğli</w:t>
      </w:r>
    </w:p>
    <w:p>
      <w:r>
        <w:t>Telefon: 0530 975 35 67</w:t>
      </w:r>
    </w:p>
    <w:p>
      <w:r>
        <w:t>E-posta: burcuzmez9@gmail.com</w:t>
      </w:r>
    </w:p>
    <w:p>
      <w:pPr>
        <w:pStyle w:val="Heading2"/>
      </w:pPr>
      <w:r>
        <w:t>EĞİTİM BİLGİLERİ</w:t>
      </w:r>
    </w:p>
    <w:p>
      <w:r>
        <w:t>Özel Final Anadolu Lisesi</w:t>
      </w:r>
    </w:p>
    <w:p>
      <w:pPr>
        <w:pStyle w:val="Heading2"/>
      </w:pPr>
      <w:r>
        <w:t>SERTİFİKALAR</w:t>
      </w:r>
    </w:p>
    <w:p>
      <w:r>
        <w:t>• Tıbbi Sekreterlik</w:t>
      </w:r>
    </w:p>
    <w:p>
      <w:r>
        <w:t>• Bilgisayar İşletmenliği</w:t>
      </w:r>
    </w:p>
    <w:p>
      <w:r>
        <w:t>• Ofis Programcılığı</w:t>
      </w:r>
    </w:p>
    <w:p>
      <w:r>
        <w:t>• Girişimcilik</w:t>
      </w:r>
    </w:p>
    <w:p>
      <w:pPr>
        <w:pStyle w:val="Heading2"/>
      </w:pPr>
      <w:r>
        <w:t>İŞ DENEYİMLERİ</w:t>
      </w:r>
    </w:p>
    <w:p>
      <w:r>
        <w:t>• Pideci Suat – Kasiyer</w:t>
        <w:br/>
        <w:t>Müşteri karşılaması, ödeme alma, kasa işlemleri</w:t>
      </w:r>
    </w:p>
    <w:p>
      <w:r>
        <w:t>• HNN Yapı Market – Satış Danışmanı</w:t>
        <w:br/>
        <w:t>Müşteri bilgilendirme, ürün tanıtımı, raf düzeni</w:t>
      </w:r>
    </w:p>
    <w:p>
      <w:r>
        <w:t>• EE Butik – Satış Danışmanı</w:t>
        <w:br/>
        <w:t>Müşteri ilişkileri, satış takibi, ürün yerleşimi</w:t>
      </w:r>
    </w:p>
    <w:p>
      <w:r>
        <w:t>• Big Cafe Pizzante – Mutfak Görevlisi</w:t>
        <w:br/>
        <w:t>Hazırlık, hijyen, mutfak düzeni ve destek görevleri</w:t>
      </w:r>
    </w:p>
    <w:p>
      <w:pPr>
        <w:pStyle w:val="Heading2"/>
      </w:pPr>
      <w:r>
        <w:t>BİLGİSAYAR VE OFİS BECERİLERİ</w:t>
      </w:r>
    </w:p>
    <w:p>
      <w:r>
        <w:t>Microsoft Word, Excel, PowerPoint</w:t>
        <w:br/>
        <w:t>Temel bilgisayar ve ofis programları</w:t>
        <w:br/>
        <w:t>Hasta kayıt sistemleri bilgisi</w:t>
      </w:r>
    </w:p>
    <w:p>
      <w:pPr>
        <w:pStyle w:val="Heading2"/>
      </w:pPr>
      <w:r>
        <w:t>KİŞİSEL ÖZELLİKLER</w:t>
      </w:r>
    </w:p>
    <w:p>
      <w:r>
        <w:t>Dikkatli, düzenli, iletişimi güçlü, takım çalışmasına yatkın, öğrenmeye açık</w:t>
      </w:r>
    </w:p>
    <w:p>
      <w:pPr>
        <w:pStyle w:val="Heading2"/>
      </w:pPr>
      <w:r>
        <w:t>ÖN YAZI</w:t>
      </w:r>
    </w:p>
    <w:p>
      <w:r>
        <w:t>Sayın Yetkili,</w:t>
        <w:br/>
        <w:br/>
        <w:t>Tıbbi Sekreterlik alanında aldığım eğitimler ve sahip olduğum sertifikalarla, sağlık sektöründe görev almaya hazır durumdayım. Bilgisayar işletmenliği ve ofis programcılığı bilgim sayesinde, hastane ve klinik ortamında gerekli kayıt, dosyalama ve iletişim süreçlerini etkin bir şekilde yürütebileceğime inanıyorum.</w:t>
        <w:br/>
        <w:br/>
        <w:t>Daha önce çeşitli sektörlerde edindiğim iş tecrübeleri, insan ilişkilerinde gelişmemi sağladı ve disiplinli, sorumluluk sahibi bir çalışma anlayışı kazandırdı. Ekip çalışmasına uyumlu yapım ve öğrenmeye açık kişiliğimle kurumunuza katkı sağlayacağıma inanıyorum.</w:t>
        <w:br/>
        <w:br/>
        <w:t>Sizinle çalışmaktan büyük mutluluk duyarım. Uygun görmeniz halinde görüşme talebinde bulunmaktan memnuniyet duyarım.</w:t>
        <w:br/>
        <w:br/>
        <w:t>Saygılarımla,</w:t>
        <w:br/>
        <w:t>Burcu Üzmez</w:t>
        <w:br/>
        <w:t>📞 0530 975 35 67</w:t>
        <w:br/>
        <w:t>📧 burcuzmez9@gmail.com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